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bookmarkStart w:id="11" w:name="_GoBack"/>
      <w:r w:rsidR="00BF7CDF" w:rsidRPr="00BF7CDF">
        <w:t>14</w:t>
      </w:r>
      <w:bookmarkEnd w:id="11"/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</w:t>
      </w:r>
      <w:r w:rsidR="00A9445C">
        <w:t>opdracht</w:t>
      </w:r>
      <w:r w:rsidR="00DC4D86"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A9445C">
        <w:t>Perceel 3 Kerncompetentie 1</w:t>
      </w:r>
    </w:p>
    <w:p w:rsidR="00583EA0" w:rsidRDefault="00583EA0" w:rsidP="00583EA0">
      <w:r>
        <w:t>De grijze teksten met toelichting in de gele velden dienen te worden vervangen door invullingen van de gegadigde.</w:t>
      </w:r>
    </w:p>
    <w:p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68"/>
        <w:gridCol w:w="3903"/>
        <w:gridCol w:w="4432"/>
      </w:tblGrid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Inschrijver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 xml:space="preserve">Referentieproject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:rsidTr="005532B5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Referentie heeft betrekking op:</w:t>
            </w:r>
          </w:p>
          <w:p w:rsidR="00583EA0" w:rsidRDefault="00583EA0">
            <w:r>
              <w:t xml:space="preserve"> 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2B5" w:rsidRDefault="00D72090" w:rsidP="00D72090">
            <w:pPr>
              <w:pStyle w:val="Toelichtendetekst2"/>
              <w:rPr>
                <w:b/>
                <w:i w:val="0"/>
                <w:color w:val="auto"/>
              </w:rPr>
            </w:pPr>
            <w:r w:rsidRPr="005532B5">
              <w:rPr>
                <w:b/>
                <w:i w:val="0"/>
                <w:color w:val="auto"/>
              </w:rPr>
              <w:t>Perceel 3</w:t>
            </w:r>
            <w:r w:rsidRPr="00647F37">
              <w:rPr>
                <w:b/>
                <w:i w:val="0"/>
                <w:color w:val="auto"/>
              </w:rPr>
              <w:t xml:space="preserve"> </w:t>
            </w:r>
          </w:p>
          <w:p w:rsidR="00583EA0" w:rsidRDefault="00D72090" w:rsidP="00952A1E">
            <w:pPr>
              <w:pStyle w:val="Toelichtendetekst2"/>
            </w:pPr>
            <w:r w:rsidRPr="00B704B2">
              <w:rPr>
                <w:b/>
                <w:i w:val="0"/>
                <w:color w:val="auto"/>
              </w:rPr>
              <w:t>Kerncompetentie 1:</w:t>
            </w:r>
            <w:r w:rsidRPr="00B704B2">
              <w:rPr>
                <w:b/>
                <w:i w:val="0"/>
              </w:rPr>
              <w:t xml:space="preserve"> </w:t>
            </w:r>
            <w:r w:rsidRPr="00B704B2">
              <w:rPr>
                <w:b/>
                <w:i w:val="0"/>
                <w:color w:val="auto"/>
              </w:rPr>
              <w:t xml:space="preserve">Ervaring op het gebied van monitoring en inspectie van </w:t>
            </w:r>
            <w:r w:rsidR="00952A1E">
              <w:rPr>
                <w:b/>
                <w:i w:val="0"/>
                <w:color w:val="auto"/>
              </w:rPr>
              <w:t>groenobjecten</w:t>
            </w:r>
            <w:r w:rsidR="00E62428">
              <w:rPr>
                <w:b/>
                <w:i w:val="0"/>
                <w:color w:val="auto"/>
              </w:rPr>
              <w:t xml:space="preserve"> </w:t>
            </w:r>
            <w:r w:rsidR="00E62428" w:rsidRPr="00E62428">
              <w:rPr>
                <w:b/>
                <w:i w:val="0"/>
                <w:color w:val="auto"/>
              </w:rPr>
              <w:t>in een stedelijke omgeving met een opdrachtwaarde van ten minste € 15.000,- exclusief BTW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 en adres opdrachtgever: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Nadere informatie referentieproject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3751A5">
            <w:r>
              <w:t>Inschrijver dient hiernaast aan te tonen dat onderstaande aspecten onderdeel zijn van de referentieopdracht:</w:t>
            </w:r>
          </w:p>
          <w:p w:rsidR="003751A5" w:rsidRDefault="003751A5"/>
          <w:p w:rsidR="00952A1E" w:rsidRPr="00F64A43" w:rsidRDefault="00952A1E" w:rsidP="00952A1E">
            <w:r w:rsidRPr="00F64A43">
              <w:t>Onderstaande werkzaamheden zijn onderdeel van de referentieopdracht:</w:t>
            </w:r>
          </w:p>
          <w:p w:rsidR="00952A1E" w:rsidRPr="00F64A43" w:rsidRDefault="00952A1E" w:rsidP="00952A1E">
            <w:pPr>
              <w:pStyle w:val="Lijstalinea"/>
              <w:numPr>
                <w:ilvl w:val="0"/>
                <w:numId w:val="28"/>
              </w:numPr>
            </w:pPr>
            <w:r>
              <w:t>Digitaal registreren van groenobjecten:</w:t>
            </w:r>
            <w:r w:rsidRPr="00F64A43">
              <w:t xml:space="preserve"> </w:t>
            </w:r>
          </w:p>
          <w:p w:rsidR="00952A1E" w:rsidRDefault="00952A1E" w:rsidP="00952A1E">
            <w:pPr>
              <w:pStyle w:val="Lijstalinea"/>
              <w:numPr>
                <w:ilvl w:val="1"/>
                <w:numId w:val="28"/>
              </w:numPr>
            </w:pPr>
            <w:r>
              <w:t>groenobjecten registreren met gps</w:t>
            </w:r>
          </w:p>
          <w:p w:rsidR="00952A1E" w:rsidRDefault="00952A1E" w:rsidP="00952A1E">
            <w:pPr>
              <w:pStyle w:val="Lijstalinea"/>
              <w:numPr>
                <w:ilvl w:val="1"/>
                <w:numId w:val="28"/>
              </w:numPr>
            </w:pPr>
            <w:r>
              <w:t xml:space="preserve">Invullen </w:t>
            </w:r>
            <w:r w:rsidRPr="00F64A43">
              <w:t>paspoort met kenmerken</w:t>
            </w:r>
          </w:p>
          <w:p w:rsidR="00952A1E" w:rsidRPr="00F64A43" w:rsidRDefault="00952A1E" w:rsidP="00952A1E">
            <w:pPr>
              <w:pStyle w:val="Lijstalinea"/>
              <w:numPr>
                <w:ilvl w:val="1"/>
                <w:numId w:val="28"/>
              </w:numPr>
            </w:pPr>
            <w:r>
              <w:t>Foto toevoegen (visualisatie)</w:t>
            </w:r>
          </w:p>
          <w:p w:rsidR="005532B5" w:rsidRDefault="00952A1E" w:rsidP="00E537AB">
            <w:pPr>
              <w:pStyle w:val="Lijstalinea"/>
              <w:numPr>
                <w:ilvl w:val="0"/>
                <w:numId w:val="28"/>
              </w:numPr>
            </w:pPr>
            <w:r>
              <w:t xml:space="preserve">Opstellen </w:t>
            </w:r>
            <w:r w:rsidRPr="00F64A43">
              <w:t>rapportage</w:t>
            </w:r>
            <w:r>
              <w:t>.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 w:rsidP="003751A5">
            <w:pPr>
              <w:pStyle w:val="Lijstalinea"/>
              <w:rPr>
                <w:highlight w:val="lightGray"/>
              </w:rPr>
            </w:pP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Datum van oplevering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 w:rsidP="003751A5">
            <w:r>
              <w:t xml:space="preserve">Omschrijving van de werkzaamheden dat binnen </w:t>
            </w:r>
            <w:r w:rsidR="003751A5">
              <w:t>de</w:t>
            </w:r>
            <w:r>
              <w:t xml:space="preserve"> referentie</w:t>
            </w:r>
            <w:r w:rsidR="003751A5">
              <w:t>opdracht</w:t>
            </w:r>
            <w:r>
              <w:t xml:space="preserve">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:rsidR="00583EA0" w:rsidRDefault="00583EA0" w:rsidP="00583EA0">
      <w:pPr>
        <w:pStyle w:val="colofontitel"/>
      </w:pP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6FFC705A"/>
    <w:multiLevelType w:val="hybridMultilevel"/>
    <w:tmpl w:val="A16E8B2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7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4"/>
  </w:num>
  <w:num w:numId="20">
    <w:abstractNumId w:val="8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B46D8"/>
    <w:rsid w:val="00177A29"/>
    <w:rsid w:val="002B5524"/>
    <w:rsid w:val="003751A5"/>
    <w:rsid w:val="003B3222"/>
    <w:rsid w:val="00424DED"/>
    <w:rsid w:val="00482A4F"/>
    <w:rsid w:val="00527398"/>
    <w:rsid w:val="005532B5"/>
    <w:rsid w:val="00583EA0"/>
    <w:rsid w:val="00632123"/>
    <w:rsid w:val="00647F37"/>
    <w:rsid w:val="008104C5"/>
    <w:rsid w:val="008402D9"/>
    <w:rsid w:val="009175F9"/>
    <w:rsid w:val="00952A1E"/>
    <w:rsid w:val="009761CF"/>
    <w:rsid w:val="009B0D92"/>
    <w:rsid w:val="00A03098"/>
    <w:rsid w:val="00A3732E"/>
    <w:rsid w:val="00A53085"/>
    <w:rsid w:val="00A9445C"/>
    <w:rsid w:val="00BD0C39"/>
    <w:rsid w:val="00BF7CDF"/>
    <w:rsid w:val="00D72090"/>
    <w:rsid w:val="00DC4D86"/>
    <w:rsid w:val="00E537AB"/>
    <w:rsid w:val="00E62428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2EA68D"/>
  <w15:docId w15:val="{FCDD8BE7-7965-430A-A49D-D70CCEF60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customStyle="1" w:styleId="Toelichtendetekst2">
    <w:name w:val="Toelichtende tekst 2"/>
    <w:basedOn w:val="Standaard"/>
    <w:link w:val="Toelichtendetekst2Char"/>
    <w:qFormat/>
    <w:rsid w:val="00D72090"/>
    <w:rPr>
      <w:rFonts w:eastAsia="Times New Roman"/>
      <w:i/>
      <w:color w:val="00B0F0"/>
      <w:lang w:eastAsia="nl-NL"/>
    </w:rPr>
  </w:style>
  <w:style w:type="character" w:customStyle="1" w:styleId="Toelichtendetekst2Char">
    <w:name w:val="Toelichtende tekst 2 Char"/>
    <w:basedOn w:val="Standaardalinea-lettertype"/>
    <w:link w:val="Toelichtendetekst2"/>
    <w:rsid w:val="00D72090"/>
    <w:rPr>
      <w:i/>
      <w:color w:val="00B0F0"/>
    </w:rPr>
  </w:style>
  <w:style w:type="paragraph" w:styleId="Lijstalinea">
    <w:name w:val="List Paragraph"/>
    <w:aliases w:val="Opsomblokjes en substreepjes,Lijst paragraaf,Opsomming,-_BOMW,A3 Lijstalinea,Reference List,Uitsluitingslijst,List Bulletized,List - Number,Use Case List Paragraph,Bullet List,FooterText,Num List Paragraph,numbered,List Paragraph1,列出段落,列出段落1"/>
    <w:basedOn w:val="Standaard"/>
    <w:link w:val="LijstalineaChar"/>
    <w:uiPriority w:val="34"/>
    <w:qFormat/>
    <w:rsid w:val="005532B5"/>
    <w:pPr>
      <w:ind w:left="720"/>
      <w:contextualSpacing/>
    </w:pPr>
    <w:rPr>
      <w:rFonts w:eastAsia="Times New Roman"/>
    </w:rPr>
  </w:style>
  <w:style w:type="character" w:customStyle="1" w:styleId="LijstalineaChar">
    <w:name w:val="Lijstalinea Char"/>
    <w:aliases w:val="Opsomblokjes en substreepjes Char,Lijst paragraaf Char,Opsomming Char,-_BOMW Char,A3 Lijstalinea Char,Reference List Char,Uitsluitingslijst Char,List Bulletized Char,List - Number Char,Use Case List Paragraph Char,Bullet List Char"/>
    <w:link w:val="Lijstalinea"/>
    <w:uiPriority w:val="34"/>
    <w:locked/>
    <w:rsid w:val="005532B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332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Erün, Haci</cp:lastModifiedBy>
  <cp:revision>7</cp:revision>
  <dcterms:created xsi:type="dcterms:W3CDTF">2022-10-04T09:12:00Z</dcterms:created>
  <dcterms:modified xsi:type="dcterms:W3CDTF">2022-10-21T13:02:00Z</dcterms:modified>
</cp:coreProperties>
</file>